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76"/>
        <w:gridCol w:w="8496"/>
      </w:tblGrid>
      <w:tr>
        <w:tc>
          <w:tcPr>
            <w:tcW w:type="dxa" w:w="5227"/>
            <w:tcMar>
              <w:top w:w="40" w:type="dxa"/>
              <w:start w:w="80" w:type="dxa"/>
              <w:bottom w:w="40" w:type="dxa"/>
              <w:end w:w="80" w:type="dxa"/>
            </w:tcMar>
            <w:tcBorders>
              <w:bottom w:val="single" w:sz="12" w:color="163A63"/>
            </w:tcBorders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325880" cy="43235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ABC_Enterprise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43235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227"/>
            <w:tcMar>
              <w:top w:w="40" w:type="dxa"/>
              <w:start w:w="80" w:type="dxa"/>
              <w:bottom w:w="40" w:type="dxa"/>
              <w:end w:w="80" w:type="dxa"/>
            </w:tcMar>
            <w:tcBorders>
              <w:bottom w:val="single" w:sz="12" w:color="163A63"/>
            </w:tcBorders>
          </w:tcPr>
          <w:p>
            <w:pPr>
              <w:spacing w:before="0" w:after="20" w:line="259" w:lineRule="auto"/>
              <w:jc w:val="right"/>
            </w:pPr>
            <w:r>
              <w:rPr>
                <w:rFonts w:ascii="Aptos" w:hAnsi="Aptos" w:eastAsia="Aptos"/>
                <w:b/>
                <w:color w:val="163A63"/>
                <w:sz w:val="36"/>
              </w:rPr>
              <w:t>{{Company_Name}}</w:t>
            </w:r>
          </w:p>
          <w:p>
            <w:pPr>
              <w:spacing w:before="0" w:after="0" w:line="259" w:lineRule="auto"/>
              <w:jc w:val="right"/>
            </w:pPr>
            <w:r>
              <w:rPr>
                <w:rFonts w:ascii="Aptos" w:hAnsi="Aptos" w:eastAsia="Aptos"/>
                <w:b w:val="0"/>
                <w:color w:val="666666"/>
                <w:sz w:val="17"/>
              </w:rPr>
              <w:t>{{Company_Address}}</w:t>
            </w:r>
          </w:p>
          <w:p>
            <w:pPr>
              <w:spacing w:before="0" w:after="0" w:line="259" w:lineRule="auto"/>
              <w:jc w:val="right"/>
            </w:pPr>
            <w:r>
              <w:rPr>
                <w:rFonts w:ascii="Aptos" w:hAnsi="Aptos" w:eastAsia="Aptos"/>
                <w:b w:val="0"/>
                <w:color w:val="666666"/>
                <w:sz w:val="17"/>
              </w:rPr>
              <w:t>Phone: {{Company_Phone}}  |  Email: {{Company_Email}}  |  Website: {{Company_Website}}</w:t>
            </w:r>
          </w:p>
        </w:tc>
      </w:tr>
    </w:tbl>
    <w:p>
      <w:pPr>
        <w:spacing w:before="140" w:after="100" w:line="259" w:lineRule="auto"/>
        <w:jc w:val="center"/>
      </w:pPr>
      <w:r>
        <w:rPr>
          <w:rFonts w:ascii="Aptos" w:hAnsi="Aptos" w:eastAsia="Aptos"/>
          <w:b/>
          <w:color w:val="163A63"/>
          <w:sz w:val="32"/>
        </w:rPr>
        <w:t>APPOINTMENT LETTER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227"/>
            <w:shd w:fill="EAF2F8"/>
            <w:tcMar>
              <w:top w:w="70" w:type="dxa"/>
              <w:start w:w="110" w:type="dxa"/>
              <w:bottom w:w="70" w:type="dxa"/>
              <w:end w:w="110" w:type="dxa"/>
            </w:tcMar>
            <w:tcBorders>
              <w:top w:val="single" w:sz="6" w:color="BDD7EE"/>
              <w:left w:val="single" w:sz="6" w:color="BDD7EE"/>
              <w:bottom w:val="single" w:sz="6" w:color="BDD7EE"/>
              <w:right w:val="single" w:sz="6" w:color="BDD7EE"/>
            </w:tcBorders>
          </w:tcPr>
          <w:p>
            <w:pPr>
              <w:spacing w:before="0" w:after="40" w:line="259" w:lineRule="auto"/>
            </w:pPr>
            <w:r>
              <w:rPr>
                <w:rFonts w:ascii="Aptos" w:hAnsi="Aptos" w:eastAsia="Aptos"/>
                <w:b/>
                <w:color w:val="1F2937"/>
                <w:sz w:val="20"/>
              </w:rPr>
              <w:t xml:space="preserve">Ref. No.: </w:t>
            </w:r>
            <w:r>
              <w:rPr>
                <w:rFonts w:ascii="Aptos" w:hAnsi="Aptos" w:eastAsia="Aptos"/>
                <w:b w:val="0"/>
                <w:color w:val="1F2937"/>
                <w:sz w:val="20"/>
              </w:rPr>
              <w:t>{{Reference_No}}</w:t>
            </w:r>
          </w:p>
        </w:tc>
        <w:tc>
          <w:tcPr>
            <w:tcW w:type="dxa" w:w="5227"/>
            <w:shd w:fill="EAF2F8"/>
            <w:tcMar>
              <w:top w:w="70" w:type="dxa"/>
              <w:start w:w="110" w:type="dxa"/>
              <w:bottom w:w="70" w:type="dxa"/>
              <w:end w:w="110" w:type="dxa"/>
            </w:tcMar>
            <w:tcBorders>
              <w:top w:val="single" w:sz="6" w:color="BDD7EE"/>
              <w:left w:val="single" w:sz="6" w:color="BDD7EE"/>
              <w:bottom w:val="single" w:sz="6" w:color="BDD7EE"/>
              <w:right w:val="single" w:sz="6" w:color="BDD7EE"/>
            </w:tcBorders>
          </w:tcPr>
          <w:p>
            <w:pPr>
              <w:spacing w:before="0" w:after="40" w:line="259" w:lineRule="auto"/>
              <w:jc w:val="right"/>
            </w:pPr>
            <w:r>
              <w:rPr>
                <w:rFonts w:ascii="Aptos" w:hAnsi="Aptos" w:eastAsia="Aptos"/>
                <w:b/>
                <w:color w:val="1F2937"/>
                <w:sz w:val="20"/>
              </w:rPr>
              <w:t xml:space="preserve">Date: </w:t>
            </w:r>
            <w:r>
              <w:rPr>
                <w:rFonts w:ascii="Aptos" w:hAnsi="Aptos" w:eastAsia="Aptos"/>
                <w:b w:val="0"/>
                <w:color w:val="1F2937"/>
                <w:sz w:val="20"/>
              </w:rPr>
              <w:t>{{Letter_Date}}</w:t>
            </w:r>
          </w:p>
        </w:tc>
      </w:tr>
    </w:tbl>
    <w:p>
      <w:pPr>
        <w:spacing w:before="160" w:after="40" w:line="259" w:lineRule="auto"/>
      </w:pPr>
      <w:r>
        <w:rPr>
          <w:rFonts w:ascii="Aptos" w:hAnsi="Aptos" w:eastAsia="Aptos"/>
          <w:b/>
          <w:color w:val="1F2937"/>
          <w:sz w:val="20"/>
        </w:rPr>
        <w:t>To,</w:t>
      </w:r>
    </w:p>
    <w:p>
      <w:pPr>
        <w:spacing w:before="0" w:after="20" w:line="259" w:lineRule="auto"/>
      </w:pPr>
      <w:r>
        <w:rPr>
          <w:rFonts w:ascii="Aptos" w:hAnsi="Aptos" w:eastAsia="Aptos"/>
          <w:b w:val="0"/>
          <w:color w:val="1F2937"/>
          <w:sz w:val="20"/>
        </w:rPr>
        <w:t>{{Employee_Name}}</w:t>
      </w:r>
    </w:p>
    <w:p>
      <w:pPr>
        <w:spacing w:before="0" w:after="20" w:line="259" w:lineRule="auto"/>
      </w:pPr>
      <w:r>
        <w:rPr>
          <w:rFonts w:ascii="Aptos" w:hAnsi="Aptos" w:eastAsia="Aptos"/>
          <w:b w:val="0"/>
          <w:color w:val="1F2937"/>
          <w:sz w:val="20"/>
        </w:rPr>
        <w:t>{{Employee_Address}}</w:t>
      </w:r>
    </w:p>
    <w:p>
      <w:pPr>
        <w:spacing w:before="0" w:after="20" w:line="259" w:lineRule="auto"/>
      </w:pPr>
      <w:r>
        <w:rPr>
          <w:rFonts w:ascii="Aptos" w:hAnsi="Aptos" w:eastAsia="Aptos"/>
          <w:b w:val="0"/>
          <w:color w:val="1F2937"/>
          <w:sz w:val="20"/>
        </w:rPr>
        <w:t>{{Employee_City}}</w:t>
      </w:r>
    </w:p>
    <w:p>
      <w:pPr>
        <w:spacing w:before="0" w:after="20" w:line="259" w:lineRule="auto"/>
      </w:pPr>
      <w:r>
        <w:rPr>
          <w:rFonts w:ascii="Aptos" w:hAnsi="Aptos" w:eastAsia="Aptos"/>
          <w:b w:val="0"/>
          <w:color w:val="1F2937"/>
          <w:sz w:val="20"/>
        </w:rPr>
        <w:t>Email: {{Employee_Email}}  |  Mobile: {{Employee_Phone}}</w:t>
      </w:r>
    </w:p>
    <w:p>
      <w:pPr>
        <w:spacing w:before="120" w:after="80" w:line="259" w:lineRule="auto"/>
      </w:pPr>
      <w:r>
        <w:rPr>
          <w:rFonts w:ascii="Aptos" w:hAnsi="Aptos" w:eastAsia="Aptos"/>
          <w:b/>
          <w:color w:val="1F2937"/>
          <w:sz w:val="20"/>
        </w:rPr>
        <w:t xml:space="preserve">Subject: </w:t>
      </w:r>
      <w:r>
        <w:rPr>
          <w:rFonts w:ascii="Aptos" w:hAnsi="Aptos" w:eastAsia="Aptos"/>
          <w:b/>
          <w:color w:val="163A63"/>
          <w:sz w:val="20"/>
        </w:rPr>
        <w:t>Appointment as {{Designation}}</w:t>
      </w:r>
    </w:p>
    <w:p>
      <w:pPr>
        <w:spacing w:before="0" w:after="100" w:line="259" w:lineRule="auto"/>
      </w:pPr>
      <w:r>
        <w:rPr>
          <w:rFonts w:ascii="Aptos" w:hAnsi="Aptos" w:eastAsia="Aptos"/>
          <w:b/>
          <w:color w:val="1F2937"/>
          <w:sz w:val="21"/>
        </w:rPr>
        <w:t>Dear {{Employee_Name}},</w:t>
      </w:r>
    </w:p>
    <w:p>
      <w:pPr>
        <w:spacing w:before="0" w:after="100" w:line="269" w:lineRule="auto"/>
      </w:pPr>
      <w:r>
        <w:rPr>
          <w:rFonts w:ascii="Aptos" w:hAnsi="Aptos" w:eastAsia="Aptos"/>
          <w:b w:val="0"/>
          <w:color w:val="1F2937"/>
          <w:sz w:val="20"/>
        </w:rPr>
        <w:t>We are pleased to appoint you as {{Designation}} in the {{Department}} Department of {{Company_Name}}. You will report to {{Reporting_Manager}} and your appointment will be effective from {{Date_of_Joining}}.</w:t>
      </w:r>
    </w:p>
    <w:p>
      <w:pPr>
        <w:spacing w:before="0" w:after="100" w:line="269" w:lineRule="auto"/>
      </w:pPr>
      <w:r>
        <w:rPr>
          <w:rFonts w:ascii="Aptos" w:hAnsi="Aptos" w:eastAsia="Aptos"/>
          <w:b w:val="0"/>
          <w:color w:val="1F2937"/>
          <w:sz w:val="20"/>
        </w:rPr>
        <w:t>Your place of work will be {{Work_Location}}. This is a {{Employment_Type}} position and your annual Cost to Company (CTC) will be {{Annual_CTC}} ({{Annual_CTC_Words}}). Your indicative monthly gross salary will be {{Monthly_Gross}}.</w:t>
      </w:r>
    </w:p>
    <w:p>
      <w:pPr>
        <w:spacing w:before="0" w:after="100" w:line="269" w:lineRule="auto"/>
      </w:pPr>
      <w:r>
        <w:rPr>
          <w:rFonts w:ascii="Aptos" w:hAnsi="Aptos" w:eastAsia="Aptos"/>
          <w:b w:val="0"/>
          <w:color w:val="1F2937"/>
          <w:sz w:val="20"/>
        </w:rPr>
        <w:t>You will be on probation for {{Probation_Period}} from your date of joining. During this period, your performance, conduct and suitability for the role will be reviewed in accordance with the policies of {{Company_Name}}.</w:t>
      </w:r>
    </w:p>
    <w:p>
      <w:pPr>
        <w:spacing w:before="80" w:after="60" w:line="259" w:lineRule="auto"/>
      </w:pPr>
      <w:r>
        <w:rPr>
          <w:rFonts w:ascii="Aptos" w:hAnsi="Aptos" w:eastAsia="Aptos"/>
          <w:b/>
          <w:color w:val="163A63"/>
          <w:sz w:val="22"/>
        </w:rPr>
        <w:t>Terms of Appointment</w:t>
      </w:r>
    </w:p>
    <w:p>
      <w:pPr>
        <w:spacing w:before="0" w:after="60" w:line="257" w:lineRule="auto"/>
      </w:pPr>
      <w:r>
        <w:rPr>
          <w:rFonts w:ascii="Aptos" w:hAnsi="Aptos" w:eastAsia="Aptos"/>
          <w:b/>
          <w:color w:val="1F2937"/>
          <w:sz w:val="19"/>
        </w:rPr>
        <w:t xml:space="preserve">1. Working Schedule: </w:t>
      </w:r>
      <w:r>
        <w:rPr>
          <w:rFonts w:ascii="Aptos" w:hAnsi="Aptos" w:eastAsia="Aptos"/>
          <w:b w:val="0"/>
          <w:color w:val="1F2937"/>
          <w:sz w:val="19"/>
        </w:rPr>
        <w:t>Your normal working schedule will be {{Work_Days}}, {{Working_Hours}}. You may be required to work beyond normal hours based on business requirements.</w:t>
      </w:r>
    </w:p>
    <w:p>
      <w:pPr>
        <w:spacing w:before="0" w:after="60" w:line="257" w:lineRule="auto"/>
      </w:pPr>
      <w:r>
        <w:rPr>
          <w:rFonts w:ascii="Aptos" w:hAnsi="Aptos" w:eastAsia="Aptos"/>
          <w:b/>
          <w:color w:val="1F2937"/>
          <w:sz w:val="19"/>
        </w:rPr>
        <w:t xml:space="preserve">2. Confidentiality: </w:t>
      </w:r>
      <w:r>
        <w:rPr>
          <w:rFonts w:ascii="Aptos" w:hAnsi="Aptos" w:eastAsia="Aptos"/>
          <w:b w:val="0"/>
          <w:color w:val="1F2937"/>
          <w:sz w:val="19"/>
        </w:rPr>
        <w:t>You shall maintain strict confidentiality of all company information, client records, business plans, passwords, financial information and other proprietary material accessed during employment.</w:t>
      </w:r>
    </w:p>
    <w:p>
      <w:pPr>
        <w:spacing w:before="0" w:after="60" w:line="257" w:lineRule="auto"/>
      </w:pPr>
      <w:r>
        <w:rPr>
          <w:rFonts w:ascii="Aptos" w:hAnsi="Aptos" w:eastAsia="Aptos"/>
          <w:b/>
          <w:color w:val="1F2937"/>
          <w:sz w:val="19"/>
        </w:rPr>
        <w:t xml:space="preserve">3. Company Policies: </w:t>
      </w:r>
      <w:r>
        <w:rPr>
          <w:rFonts w:ascii="Aptos" w:hAnsi="Aptos" w:eastAsia="Aptos"/>
          <w:b w:val="0"/>
          <w:color w:val="1F2937"/>
          <w:sz w:val="19"/>
        </w:rPr>
        <w:t>You are required to comply with all company policies, code of conduct, information-security rules and lawful instructions issued by the management from time to time.</w:t>
      </w:r>
    </w:p>
    <w:p>
      <w:pPr>
        <w:spacing w:before="0" w:after="60" w:line="257" w:lineRule="auto"/>
      </w:pPr>
      <w:r>
        <w:rPr>
          <w:rFonts w:ascii="Aptos" w:hAnsi="Aptos" w:eastAsia="Aptos"/>
          <w:b/>
          <w:color w:val="1F2937"/>
          <w:sz w:val="19"/>
        </w:rPr>
        <w:t xml:space="preserve">4. Notice Period: </w:t>
      </w:r>
      <w:r>
        <w:rPr>
          <w:rFonts w:ascii="Aptos" w:hAnsi="Aptos" w:eastAsia="Aptos"/>
          <w:b w:val="0"/>
          <w:color w:val="1F2937"/>
          <w:sz w:val="19"/>
        </w:rPr>
        <w:t>Either party may terminate the employment by providing {{Notice_Period}} written notice or salary in lieu of notice, subject to applicable company policy and law.</w:t>
      </w:r>
    </w:p>
    <w:p>
      <w:pPr>
        <w:spacing w:before="0" w:after="60" w:line="257" w:lineRule="auto"/>
      </w:pPr>
      <w:r>
        <w:rPr>
          <w:rFonts w:ascii="Aptos" w:hAnsi="Aptos" w:eastAsia="Aptos"/>
          <w:b/>
          <w:color w:val="1F2937"/>
          <w:sz w:val="19"/>
        </w:rPr>
        <w:t xml:space="preserve">5. Documents &amp; Verification: </w:t>
      </w:r>
      <w:r>
        <w:rPr>
          <w:rFonts w:ascii="Aptos" w:hAnsi="Aptos" w:eastAsia="Aptos"/>
          <w:b w:val="0"/>
          <w:color w:val="1F2937"/>
          <w:sz w:val="19"/>
        </w:rPr>
        <w:t>This appointment is subject to satisfactory verification of the documents and information submitted by you. Any material misrepresentation may result in withdrawal or termination of employment.</w:t>
      </w:r>
    </w:p>
    <w:p>
      <w:pPr>
        <w:spacing w:before="80" w:after="160" w:line="259" w:lineRule="auto"/>
      </w:pPr>
      <w:r>
        <w:rPr>
          <w:rFonts w:ascii="Aptos" w:hAnsi="Aptos" w:eastAsia="Aptos"/>
          <w:b w:val="0"/>
          <w:color w:val="1F2937"/>
          <w:sz w:val="20"/>
        </w:rPr>
        <w:t>Please sign and return the acknowledgement below by {{Acceptance_Deadline}} as acceptance of this appointment.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227"/>
            <w:tcMar>
              <w:top w:w="40" w:type="dxa"/>
              <w:start w:w="50" w:type="dxa"/>
              <w:bottom w:w="40" w:type="dxa"/>
              <w:end w:w="50" w:type="dxa"/>
            </w:tcMar>
          </w:tcPr>
          <w:p>
            <w:pPr>
              <w:spacing w:before="0" w:after="340" w:line="259" w:lineRule="auto"/>
            </w:pPr>
            <w:r>
              <w:rPr>
                <w:rFonts w:ascii="Aptos" w:hAnsi="Aptos" w:eastAsia="Aptos"/>
                <w:b/>
                <w:color w:val="163A63"/>
                <w:sz w:val="20"/>
              </w:rPr>
              <w:t>For {{Company_Name}}</w:t>
            </w:r>
          </w:p>
          <w:p>
            <w:pPr>
              <w:spacing w:before="0" w:after="20" w:line="259" w:lineRule="auto"/>
            </w:pPr>
            <w:r>
              <w:rPr>
                <w:rFonts w:ascii="Aptos" w:hAnsi="Aptos" w:eastAsia="Aptos"/>
                <w:b/>
                <w:color w:val="1F2937"/>
                <w:sz w:val="20"/>
              </w:rPr>
              <w:t>{{Company_Signatory}}</w:t>
            </w:r>
          </w:p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 w:val="0"/>
                <w:color w:val="666666"/>
                <w:sz w:val="18"/>
              </w:rPr>
              <w:t>{{Company_Signatory_Designation}}</w:t>
            </w:r>
          </w:p>
        </w:tc>
        <w:tc>
          <w:tcPr>
            <w:tcW w:type="dxa" w:w="5227"/>
            <w:tcMar>
              <w:top w:w="40" w:type="dxa"/>
              <w:start w:w="50" w:type="dxa"/>
              <w:bottom w:w="40" w:type="dxa"/>
              <w:end w:w="50" w:type="dxa"/>
            </w:tcMar>
          </w:tcPr>
          <w:p>
            <w:pPr>
              <w:spacing w:before="0" w:after="260" w:line="259" w:lineRule="auto"/>
              <w:jc w:val="right"/>
            </w:pPr>
            <w:r>
              <w:rPr>
                <w:rFonts w:ascii="Aptos" w:hAnsi="Aptos" w:eastAsia="Aptos"/>
                <w:b/>
                <w:color w:val="163A63"/>
                <w:sz w:val="20"/>
              </w:rPr>
              <w:t>HR Contact</w:t>
            </w:r>
          </w:p>
          <w:p>
            <w:pPr>
              <w:spacing w:before="0" w:after="20" w:line="259" w:lineRule="auto"/>
              <w:jc w:val="right"/>
            </w:pPr>
            <w:r>
              <w:rPr>
                <w:rFonts w:ascii="Aptos" w:hAnsi="Aptos" w:eastAsia="Aptos"/>
                <w:b/>
                <w:color w:val="1F2937"/>
                <w:sz w:val="20"/>
              </w:rPr>
              <w:t>{{HR_Name}}</w:t>
            </w:r>
          </w:p>
          <w:p>
            <w:pPr>
              <w:spacing w:before="0" w:after="0" w:line="259" w:lineRule="auto"/>
              <w:jc w:val="right"/>
            </w:pPr>
            <w:r>
              <w:rPr>
                <w:rFonts w:ascii="Aptos" w:hAnsi="Aptos" w:eastAsia="Aptos"/>
                <w:b w:val="0"/>
                <w:color w:val="666666"/>
                <w:sz w:val="18"/>
              </w:rPr>
              <w:t>{{HR_Designation}}</w:t>
            </w:r>
          </w:p>
        </w:tc>
      </w:tr>
    </w:tbl>
    <w:p>
      <w:r>
        <w:br/>
      </w:r>
    </w:p>
    <w:p>
      <w:pPr>
        <w:spacing w:before="80" w:after="160" w:line="259" w:lineRule="auto"/>
        <w:jc w:val="center"/>
      </w:pPr>
      <w:r>
        <w:rPr>
          <w:rFonts w:ascii="Aptos" w:hAnsi="Aptos" w:eastAsia="Aptos"/>
          <w:b/>
          <w:color w:val="163A63"/>
          <w:sz w:val="26"/>
        </w:rPr>
        <w:t>ACKNOWLEDGEMENT OF ACCEPTANCE</w:t>
      </w:r>
    </w:p>
    <w:p>
      <w:pPr>
        <w:spacing w:before="0" w:after="140" w:line="276" w:lineRule="auto"/>
      </w:pPr>
      <w:r>
        <w:rPr>
          <w:rFonts w:ascii="Aptos" w:hAnsi="Aptos" w:eastAsia="Aptos"/>
          <w:b w:val="0"/>
          <w:color w:val="1F2937"/>
          <w:sz w:val="20"/>
        </w:rPr>
        <w:t>I, {{Employee_Name}}, accept the appointment as {{Designation}} with {{Company_Name}} on the terms and conditions stated in this appointment letter.</w:t>
      </w:r>
    </w:p>
    <w:p>
      <w:pPr>
        <w:spacing w:before="0" w:after="140" w:line="276" w:lineRule="auto"/>
      </w:pPr>
      <w:r>
        <w:rPr>
          <w:rFonts w:ascii="Aptos" w:hAnsi="Aptos" w:eastAsia="Aptos"/>
          <w:b w:val="0"/>
          <w:color w:val="1F2937"/>
          <w:sz w:val="20"/>
        </w:rPr>
        <w:t>I confirm that the information and documents submitted by me are true and complete. I understand that I am required to comply with the company’s rules, policies and confidentiality obligations during my employment.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7920"/>
      </w:tblGrid>
      <w:tr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shd w:fill="F5F9FD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/>
                <w:color w:val="163A63"/>
                <w:sz w:val="19"/>
              </w:rPr>
              <w:t>Employee Name</w:t>
            </w:r>
          </w:p>
        </w:tc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 w:val="0"/>
                <w:color w:val="1F2937"/>
                <w:sz w:val="20"/>
              </w:rPr>
              <w:t>{{Employee_Name}}</w:t>
            </w:r>
          </w:p>
        </w:tc>
      </w:tr>
      <w:tr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shd w:fill="F5F9FD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/>
                <w:color w:val="163A63"/>
                <w:sz w:val="19"/>
              </w:rPr>
              <w:t>Employee ID (if allotted)</w:t>
            </w:r>
          </w:p>
        </w:tc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 w:val="0"/>
                <w:color w:val="1F2937"/>
                <w:sz w:val="20"/>
              </w:rPr>
              <w:t>{{Employee_ID}}</w:t>
            </w:r>
          </w:p>
        </w:tc>
      </w:tr>
      <w:tr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shd w:fill="F5F9FD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/>
                <w:color w:val="163A63"/>
                <w:sz w:val="19"/>
              </w:rPr>
              <w:t>Signature</w:t>
            </w:r>
          </w:p>
        </w:tc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 w:val="0"/>
                <w:color w:val="1F2937"/>
                <w:sz w:val="20"/>
              </w:rPr>
              <w:t xml:space="preserve"> </w:t>
            </w:r>
          </w:p>
        </w:tc>
      </w:tr>
      <w:tr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shd w:fill="F5F9FD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/>
                <w:color w:val="163A63"/>
                <w:sz w:val="19"/>
              </w:rPr>
              <w:t>Date</w:t>
            </w:r>
          </w:p>
        </w:tc>
        <w:tc>
          <w:tcPr>
            <w:tcW w:type="dxa" w:w="5227"/>
            <w:tcBorders>
              <w:top w:val="single" w:sz="6" w:color="D1D5DB"/>
              <w:left w:val="single" w:sz="6" w:color="D1D5DB"/>
              <w:bottom w:val="single" w:sz="6" w:color="D1D5DB"/>
              <w:right w:val="single" w:sz="6" w:color="D1D5DB"/>
            </w:tcBorders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spacing w:before="0" w:after="0" w:line="259" w:lineRule="auto"/>
            </w:pPr>
            <w:r>
              <w:rPr>
                <w:rFonts w:ascii="Aptos" w:hAnsi="Aptos" w:eastAsia="Aptos"/>
                <w:b w:val="0"/>
                <w:color w:val="1F2937"/>
                <w:sz w:val="20"/>
              </w:rPr>
              <w:t>{{Acceptance_Date}}</w:t>
            </w:r>
          </w:p>
        </w:tc>
      </w:tr>
    </w:tbl>
    <w:p>
      <w:pPr>
        <w:spacing w:before="160" w:after="0" w:line="259" w:lineRule="auto"/>
      </w:pPr>
      <w:r>
        <w:rPr>
          <w:rFonts w:ascii="Aptos" w:hAnsi="Aptos" w:eastAsia="Aptos"/>
          <w:b w:val="0"/>
          <w:color w:val="666666"/>
          <w:sz w:val="17"/>
        </w:rPr>
        <w:t>This is a system-generated appointment letter and does not require a physical signature when issued electronically.</w:t>
      </w:r>
    </w:p>
    <w:sectPr w:rsidR="00FC693F" w:rsidRPr="0006063C" w:rsidSect="00034616">
      <w:footerReference w:type="default" r:id="rId10"/>
      <w:pgSz w:w="12240" w:h="15840"/>
      <w:pgMar w:top="648" w:right="893" w:bottom="648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Aptos"/>
        <w:b w:val="0"/>
        <w:color w:val="666666"/>
        <w:sz w:val="16"/>
      </w:rPr>
      <w:t>{{Company_Name}}  |  Appointment Letter  |  Confidential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