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09"/>
        <w:gridCol w:w="3509"/>
        <w:gridCol w:w="3509"/>
      </w:tblGrid>
      <w:tr>
        <w:tc>
          <w:tcPr>
            <w:tcW w:type="dxa" w:w="17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val="single" w:sz="10" w:color="17365D"/>
              <w:left w:val="single" w:sz="10" w:color="17365D"/>
              <w:bottom w:val="single" w:sz="10" w:color="17365D"/>
              <w:right w:val="single" w:sz="10" w:color="17365D"/>
            </w:tcBorders>
            <w:vAlign w:val="center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49808" cy="74980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ABC_School_Dummy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808" cy="74980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027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val="single" w:sz="10" w:color="17365D"/>
              <w:left w:val="single" w:sz="10" w:color="17365D"/>
              <w:bottom w:val="single" w:sz="10" w:color="17365D"/>
              <w:right w:val="single" w:sz="10" w:color="17365D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35"/>
              </w:rPr>
              <w:t>FEE PAYMENT RECEIPT</w:t>
            </w:r>
          </w:p>
          <w:p>
            <w:pPr>
              <w:spacing w:before="20" w:after="0"/>
              <w:jc w:val="center"/>
            </w:pPr>
            <w:r>
              <w:rPr>
                <w:rFonts w:ascii="Aptos Display" w:hAnsi="Aptos Display" w:eastAsia="Aptos Display"/>
                <w:b/>
                <w:color w:val="1F2937"/>
                <w:sz w:val="22"/>
              </w:rPr>
              <w:t>{{School_Name}}</w:t>
            </w:r>
          </w:p>
          <w:p>
            <w:pPr>
              <w:spacing w:before="0" w:after="0"/>
              <w:jc w:val="center"/>
            </w:pPr>
            <w:r>
              <w:rPr>
                <w:rFonts w:ascii="Aptos" w:hAnsi="Aptos" w:eastAsia="Aptos"/>
                <w:color w:val="1F2937"/>
                <w:sz w:val="16"/>
              </w:rPr>
              <w:t>{{School_Address}} | Ph: {{School_Phone}}</w:t>
            </w:r>
          </w:p>
        </w:tc>
        <w:tc>
          <w:tcPr>
            <w:tcW w:type="dxa" w:w="17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val="single" w:sz="10" w:color="17365D"/>
              <w:left w:val="single" w:sz="10" w:color="17365D"/>
              <w:bottom w:val="single" w:sz="10" w:color="17365D"/>
              <w:right w:val="single" w:sz="10" w:color="17365D"/>
            </w:tcBorders>
            <w:shd w:fill="EEF5FB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8"/>
              </w:rPr>
              <w:t>OFFICIAL</w:t>
              <w:br/>
              <w:t>RECEIPT</w:t>
            </w:r>
          </w:p>
        </w:tc>
      </w:tr>
    </w:tbl>
    <w:p>
      <w:pPr>
        <w:spacing w:after="10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32"/>
        <w:gridCol w:w="2632"/>
        <w:gridCol w:w="2632"/>
        <w:gridCol w:w="2632"/>
      </w:tblGrid>
      <w:tr>
        <w:tc>
          <w:tcPr>
            <w:tcW w:type="dxa" w:w="2448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Receipt No.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{{Receipt_No}}</w:t>
            </w:r>
          </w:p>
        </w:tc>
        <w:tc>
          <w:tcPr>
            <w:tcW w:type="dxa" w:w="3240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Receipt Date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{{Receipt_Date}}</w:t>
            </w:r>
          </w:p>
        </w:tc>
        <w:tc>
          <w:tcPr>
            <w:tcW w:type="dxa" w:w="2160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Academic Session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{{Academic_Session}}</w:t>
            </w:r>
          </w:p>
        </w:tc>
        <w:tc>
          <w:tcPr>
            <w:tcW w:type="dxa" w:w="263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Payment Status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{{Payment_Status}}</w:t>
            </w:r>
          </w:p>
        </w:tc>
      </w:tr>
      <w:tr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Payment Mode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{{Payment_Mode}}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Transaction / UTR No.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{{Payment_Reference}}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Collection Centre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{{Collection_Centre}}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Received By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{{Received_By}}</w:t>
            </w:r>
          </w:p>
        </w:tc>
      </w:tr>
    </w:tbl>
    <w:p>
      <w:pPr>
        <w:spacing w:after="8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527"/>
      </w:tblGrid>
      <w:tr>
        <w:tc>
          <w:tcPr>
            <w:tcW w:type="dxa" w:w="10483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EEF5FB" w:val="clear"/>
          </w:tcPr>
          <w:p>
            <w:pPr>
              <w:spacing w:after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9"/>
              </w:rPr>
              <w:t xml:space="preserve">Received with thanks from </w:t>
            </w:r>
            <w:r>
              <w:rPr>
                <w:rFonts w:ascii="Aptos" w:hAnsi="Aptos" w:eastAsia="Aptos"/>
                <w:b/>
                <w:color w:val="1F2937"/>
                <w:sz w:val="20"/>
              </w:rPr>
              <w:t>{{Parent_Name}}</w:t>
            </w:r>
            <w:r>
              <w:rPr>
                <w:rFonts w:ascii="Aptos" w:hAnsi="Aptos" w:eastAsia="Aptos"/>
                <w:color w:val="1F2937"/>
                <w:sz w:val="19"/>
              </w:rPr>
              <w:t xml:space="preserve"> towards the fee payment of </w:t>
            </w:r>
            <w:r>
              <w:rPr>
                <w:rFonts w:ascii="Aptos" w:hAnsi="Aptos" w:eastAsia="Aptos"/>
                <w:b/>
                <w:color w:val="1F2937"/>
                <w:sz w:val="20"/>
              </w:rPr>
              <w:t>{{Student_Name}}</w:t>
            </w:r>
            <w:r>
              <w:rPr>
                <w:rFonts w:ascii="Aptos" w:hAnsi="Aptos" w:eastAsia="Aptos"/>
                <w:color w:val="1F2937"/>
                <w:sz w:val="19"/>
              </w:rPr>
              <w:t>.</w:t>
            </w:r>
          </w:p>
        </w:tc>
      </w:tr>
    </w:tbl>
    <w:p>
      <w:pPr>
        <w:spacing w:after="8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527"/>
      </w:tblGrid>
      <w:tr>
        <w:tc>
          <w:tcPr>
            <w:tcW w:type="dxa" w:w="10483"/>
            <w:shd w:fill="17365D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FFFFFF"/>
                <w:sz w:val="19"/>
              </w:rPr>
              <w:t>STUDENT DETAILS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32"/>
        <w:gridCol w:w="2632"/>
        <w:gridCol w:w="2632"/>
        <w:gridCol w:w="2632"/>
      </w:tblGrid>
      <w:tr>
        <w:tc>
          <w:tcPr>
            <w:tcW w:type="dxa" w:w="2808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Student Name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{{Student_Name}}</w:t>
            </w:r>
          </w:p>
        </w:tc>
        <w:tc>
          <w:tcPr>
            <w:tcW w:type="dxa" w:w="2376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Admission No.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{{Admission_No}}</w:t>
            </w:r>
          </w:p>
        </w:tc>
        <w:tc>
          <w:tcPr>
            <w:tcW w:type="dxa" w:w="2520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Class &amp; Section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{{Class_Section}}</w:t>
            </w:r>
          </w:p>
        </w:tc>
        <w:tc>
          <w:tcPr>
            <w:tcW w:type="dxa" w:w="2779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Course / Batch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{{Course_Batch}}</w:t>
            </w:r>
          </w:p>
        </w:tc>
      </w:tr>
      <w:tr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Father / Guardian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{{Parent_Name}}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Mobile No.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{{Parent_Mobile}}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D9EAF7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Fee Period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{{Fee_Period}}</w:t>
            </w:r>
          </w:p>
        </w:tc>
        <w:tc>
          <w:tcPr>
            <w:tcW w:type="dxa" w:w="263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Reference / Enrolment</w:t>
              <w:br/>
            </w:r>
            <w:r>
              <w:rPr>
                <w:rFonts w:ascii="Aptos" w:hAnsi="Aptos" w:eastAsia="Aptos"/>
                <w:color w:val="1F2937"/>
                <w:sz w:val="17"/>
              </w:rPr>
              <w:t>{{Student_Reference}}</w:t>
            </w:r>
          </w:p>
        </w:tc>
      </w:tr>
    </w:tbl>
    <w:p>
      <w:pPr>
        <w:spacing w:after="8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527"/>
      </w:tblGrid>
      <w:tr>
        <w:tc>
          <w:tcPr>
            <w:tcW w:type="dxa" w:w="10483"/>
            <w:shd w:fill="17365D" w:val="clear"/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/>
                <w:color w:val="FFFFFF"/>
                <w:sz w:val="19"/>
              </w:rPr>
              <w:t>FEE PARTICULARS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05"/>
        <w:gridCol w:w="2105"/>
        <w:gridCol w:w="2105"/>
        <w:gridCol w:w="2105"/>
        <w:gridCol w:w="2105"/>
      </w:tblGrid>
      <w:tr>
        <w:trPr>
          <w:tblHeader w:val="true"/>
        </w:trPr>
        <w:tc>
          <w:tcPr>
            <w:tcW w:type="dxa" w:w="83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D9EAF7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S. No.</w:t>
            </w:r>
          </w:p>
        </w:tc>
        <w:tc>
          <w:tcPr>
            <w:tcW w:type="dxa" w:w="4680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D9EAF7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Fee Particulars</w:t>
            </w:r>
          </w:p>
        </w:tc>
        <w:tc>
          <w:tcPr>
            <w:tcW w:type="dxa" w:w="161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D9EAF7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Fee Due</w:t>
            </w:r>
          </w:p>
        </w:tc>
        <w:tc>
          <w:tcPr>
            <w:tcW w:type="dxa" w:w="161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D9EAF7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Concession / Discount</w:t>
            </w:r>
          </w:p>
        </w:tc>
        <w:tc>
          <w:tcPr>
            <w:tcW w:type="dxa" w:w="1742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D9EAF7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Amount Paid</w:t>
            </w:r>
          </w:p>
        </w:tc>
      </w:tr>
      <w:tr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1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{{Fee_1_Description}}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{{Fee_1_Due}}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{{Fee_1_Discount}}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{{Fee_1_Paid}}</w:t>
            </w:r>
          </w:p>
        </w:tc>
      </w:tr>
      <w:tr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2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{{Fee_2_Description}}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{{Fee_2_Due}}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{{Fee_2_Discount}}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{{Fee_2_Paid}}</w:t>
            </w:r>
          </w:p>
        </w:tc>
      </w:tr>
      <w:tr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3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{{Fee_3_Description}}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{{Fee_3_Due}}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{{Fee_3_Discount}}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{{Fee_3_Paid}}</w:t>
            </w:r>
          </w:p>
        </w:tc>
      </w:tr>
      <w:tr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4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{{Fee_4_Description}}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{{Fee_4_Due}}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{{Fee_4_Discount}}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7"/>
              </w:rPr>
              <w:t>{{Fee_4_Paid}}</w:t>
            </w:r>
          </w:p>
        </w:tc>
      </w:tr>
      <w:tr>
        <w:tc>
          <w:tcPr>
            <w:tcW w:type="dxa" w:w="4210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gridSpan w:val="2"/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EEF5FB" w:val="clear"/>
          </w:tcPr>
          <w:p>
            <w:pPr>
              <w:spacing w:after="0" w:before="0"/>
              <w:jc w:val="right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TOTAL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EEF5FB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{{Total_Fee_Due}}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EEF5FB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{{Total_Discount}}</w:t>
            </w:r>
          </w:p>
        </w:tc>
        <w:tc>
          <w:tcPr>
            <w:tcW w:type="dxa" w:w="2105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AFC2D4"/>
              <w:left w:val="single" w:sz="4" w:color="AFC2D4"/>
              <w:bottom w:val="single" w:sz="4" w:color="AFC2D4"/>
              <w:right w:val="single" w:sz="4" w:color="AFC2D4"/>
            </w:tcBorders>
            <w:shd w:fill="EEF5FB" w:val="clear"/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/>
                <w:color w:val="17365D"/>
                <w:sz w:val="17"/>
              </w:rPr>
              <w:t>{{Paid_Total}}</w:t>
            </w:r>
          </w:p>
        </w:tc>
      </w:tr>
    </w:tbl>
    <w:p>
      <w:pPr>
        <w:spacing w:after="8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63"/>
        <w:gridCol w:w="5263"/>
      </w:tblGrid>
      <w:tr>
        <w:tc>
          <w:tcPr>
            <w:tcW w:type="dxa" w:w="6566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EEF5FB" w:val="clear"/>
          </w:tcPr>
          <w:p>
            <w:pPr>
              <w:spacing w:before="0" w:after="0"/>
              <w:jc w:val="left"/>
            </w:pPr>
            <w:r/>
            <w:r>
              <w:rPr>
                <w:rFonts w:ascii="Aptos" w:hAnsi="Aptos" w:eastAsia="Aptos"/>
                <w:b/>
                <w:color w:val="17365D"/>
                <w:sz w:val="18"/>
              </w:rPr>
              <w:t xml:space="preserve">Amount Received (in words): </w:t>
            </w:r>
            <w:r>
              <w:rPr>
                <w:rFonts w:ascii="Aptos" w:hAnsi="Aptos" w:eastAsia="Aptos"/>
                <w:b/>
                <w:color w:val="1F2937"/>
                <w:sz w:val="19"/>
              </w:rPr>
              <w:t>{{Amount_In_Words}}</w:t>
            </w:r>
          </w:p>
          <w:p>
            <w:pPr>
              <w:spacing w:before="40" w:after="0"/>
              <w:jc w:val="left"/>
            </w:pPr>
            <w:r>
              <w:rPr>
                <w:rFonts w:ascii="Aptos" w:hAnsi="Aptos" w:eastAsia="Aptos"/>
                <w:b/>
                <w:color w:val="17365D"/>
                <w:sz w:val="18"/>
              </w:rPr>
              <w:t xml:space="preserve">Remarks: </w:t>
            </w:r>
            <w:r>
              <w:rPr>
                <w:rFonts w:ascii="Aptos" w:hAnsi="Aptos" w:eastAsia="Aptos"/>
                <w:b w:val="0"/>
                <w:color w:val="1F2937"/>
                <w:sz w:val="18"/>
              </w:rPr>
              <w:t>{{Remarks}}</w:t>
            </w:r>
          </w:p>
        </w:tc>
        <w:tc>
          <w:tcPr>
            <w:tcW w:type="dxa" w:w="3916"/>
            <w:vAlign w:val="center"/>
            <w:tcMar>
              <w:top w:w="80" w:type="dxa"/>
              <w:start w:w="110" w:type="dxa"/>
              <w:bottom w:w="80" w:type="dxa"/>
              <w:end w:w="11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  <w:shd w:fill="F6FBF8" w:val="clear"/>
          </w:tcPr>
          <w:p>
            <w:pPr>
              <w:spacing w:after="20"/>
              <w:jc w:val="right"/>
            </w:pPr>
            <w:r/>
            <w:r>
              <w:rPr>
                <w:rFonts w:ascii="Aptos" w:hAnsi="Aptos" w:eastAsia="Aptos"/>
                <w:b w:val="0"/>
                <w:color w:val="17365D"/>
                <w:sz w:val="17"/>
              </w:rPr>
              <w:t xml:space="preserve">Previous Due: </w:t>
            </w:r>
            <w:r>
              <w:rPr>
                <w:rFonts w:ascii="Aptos" w:hAnsi="Aptos" w:eastAsia="Aptos"/>
                <w:b w:val="0"/>
                <w:color w:val="1F2937"/>
                <w:sz w:val="17"/>
              </w:rPr>
              <w:t>{{Previous_Due}}</w:t>
            </w:r>
          </w:p>
          <w:p>
            <w:pPr>
              <w:spacing w:after="20"/>
              <w:jc w:val="right"/>
            </w:pPr>
            <w:r>
              <w:rPr>
                <w:rFonts w:ascii="Aptos" w:hAnsi="Aptos" w:eastAsia="Aptos"/>
                <w:b w:val="0"/>
                <w:color w:val="17365D"/>
                <w:sz w:val="17"/>
              </w:rPr>
              <w:t xml:space="preserve">Late Fee: </w:t>
            </w:r>
            <w:r>
              <w:rPr>
                <w:rFonts w:ascii="Aptos" w:hAnsi="Aptos" w:eastAsia="Aptos"/>
                <w:b w:val="0"/>
                <w:color w:val="1F2937"/>
                <w:sz w:val="17"/>
              </w:rPr>
              <w:t>{{Late_Fee}}</w:t>
            </w:r>
          </w:p>
          <w:p>
            <w:pPr>
              <w:spacing w:after="20"/>
              <w:jc w:val="right"/>
            </w:pPr>
            <w:r>
              <w:rPr>
                <w:rFonts w:ascii="Aptos" w:hAnsi="Aptos" w:eastAsia="Aptos"/>
                <w:b/>
                <w:color w:val="17365D"/>
                <w:sz w:val="17"/>
              </w:rPr>
              <w:t xml:space="preserve">Current Receipt Amount: </w:t>
            </w:r>
            <w:r>
              <w:rPr>
                <w:rFonts w:ascii="Aptos" w:hAnsi="Aptos" w:eastAsia="Aptos"/>
                <w:b/>
                <w:color w:val="1F2937"/>
                <w:sz w:val="17"/>
              </w:rPr>
              <w:t>{{Paid_Total}}</w:t>
            </w:r>
          </w:p>
          <w:p>
            <w:pPr>
              <w:spacing w:after="20"/>
              <w:jc w:val="right"/>
            </w:pPr>
            <w:r>
              <w:rPr>
                <w:rFonts w:ascii="Aptos" w:hAnsi="Aptos" w:eastAsia="Aptos"/>
                <w:b/>
                <w:color w:val="17365D"/>
                <w:sz w:val="17"/>
              </w:rPr>
              <w:t xml:space="preserve">Balance Due: </w:t>
            </w:r>
            <w:r>
              <w:rPr>
                <w:rFonts w:ascii="Aptos" w:hAnsi="Aptos" w:eastAsia="Aptos"/>
                <w:b/>
                <w:color w:val="1F2937"/>
                <w:sz w:val="17"/>
              </w:rPr>
              <w:t>{{Balance_Due}}</w:t>
            </w:r>
          </w:p>
        </w:tc>
      </w:tr>
    </w:tbl>
    <w:p>
      <w:pPr>
        <w:spacing w:after="10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09"/>
        <w:gridCol w:w="3509"/>
        <w:gridCol w:w="3509"/>
      </w:tblGrid>
      <w:tr>
        <w:tc>
          <w:tcPr>
            <w:tcW w:type="dxa" w:w="10483"/>
            <w:gridSpan w:val="3"/>
            <w:tcMar>
              <w:top w:w="60" w:type="dxa"/>
              <w:start w:w="80" w:type="dxa"/>
              <w:bottom w:w="60" w:type="dxa"/>
              <w:end w:w="80" w:type="dxa"/>
            </w:tcMar>
            <w:shd w:fill="EEF5FB" w:val="clear"/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4B5563"/>
                <w:sz w:val="16"/>
              </w:rPr>
              <w:t>This is a system-generated receipt and does not require a physical signature.</w:t>
            </w:r>
          </w:p>
        </w:tc>
      </w:tr>
      <w:tr>
        <w:tc>
          <w:tcPr>
            <w:tcW w:type="dxa" w:w="3509"/>
            <w:tcMar>
              <w:top w:w="60" w:type="dxa"/>
              <w:start w:w="80" w:type="dxa"/>
              <w:bottom w:w="60" w:type="dxa"/>
              <w:end w:w="8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6"/>
              </w:rPr>
              <w:t>Prepared By</w:t>
              <w:br/>
              <w:t>{{Prepared_By}}</w:t>
            </w:r>
          </w:p>
        </w:tc>
        <w:tc>
          <w:tcPr>
            <w:tcW w:type="dxa" w:w="3509"/>
            <w:tcMar>
              <w:top w:w="60" w:type="dxa"/>
              <w:start w:w="80" w:type="dxa"/>
              <w:bottom w:w="60" w:type="dxa"/>
              <w:end w:w="8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6"/>
              </w:rPr>
              <w:t>Fee Counter / Cashier</w:t>
              <w:br/>
              <w:t>{{Received_By}}</w:t>
            </w:r>
          </w:p>
        </w:tc>
        <w:tc>
          <w:tcPr>
            <w:tcW w:type="dxa" w:w="3509"/>
            <w:tcMar>
              <w:top w:w="60" w:type="dxa"/>
              <w:start w:w="80" w:type="dxa"/>
              <w:bottom w:w="60" w:type="dxa"/>
              <w:end w:w="80" w:type="dxa"/>
            </w:tcMar>
            <w:tcBorders>
              <w:top w:val="single" w:sz="4" w:color="B7C9D8"/>
              <w:left w:val="single" w:sz="4" w:color="B7C9D8"/>
              <w:bottom w:val="single" w:sz="4" w:color="B7C9D8"/>
              <w:right w:val="single" w:sz="4" w:color="B7C9D8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Aptos" w:hAnsi="Aptos" w:eastAsia="Aptos"/>
                <w:b w:val="0"/>
                <w:color w:val="1F2937"/>
                <w:sz w:val="16"/>
              </w:rPr>
              <w:t>Authorised Signatory</w:t>
              <w:br/>
              <w:t>{{Authorised_Signatory}}</w:t>
            </w:r>
          </w:p>
        </w:tc>
      </w:tr>
    </w:tbl>
    <w:sectPr w:rsidR="00FC693F" w:rsidRPr="0006063C" w:rsidSect="00034616">
      <w:footerReference w:type="default" r:id="rId10"/>
      <w:pgSz w:w="11909" w:h="16834"/>
      <w:pgMar w:top="605" w:right="691" w:bottom="605" w:left="6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ptos" w:hAnsi="Aptos" w:eastAsia="Aptos"/>
        <w:color w:val="6B7280"/>
        <w:sz w:val="14"/>
      </w:rPr>
      <w:t>For payment queries, contact {{School_Phone}} | Receipt Reference: {{Receipt_No}}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